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126540" name="019d711e-4e14-7c99-b4b8-f6725db59a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44050" name="019d711e-4e14-7c99-b4b8-f6725db59a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9259921" name="019d7142-a921-701c-b92f-fd9d2d26b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03214" name="019d7142-a921-701c-b92f-fd9d2d26bce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0902318" name="019d7149-b441-7b11-9cd8-89a6b3321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04002" name="019d7149-b441-7b11-9cd8-89a6b3321ea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5825910" name="019d714c-06cb-7cae-9a49-3f6c99f24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89171" name="019d714c-06cb-7cae-9a49-3f6c99f247f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Anbau Sitzplatz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6201469" name="019d714d-c2ab-7842-90b6-cf21698a6f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164276" name="019d714d-c2ab-7842-90b6-cf21698a6fb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0763473" name="019d7120-353c-79e2-94c0-7d9b93f4a7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39315" name="019d7120-353c-79e2-94c0-7d9b93f4a7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0924863" name="019d712f-cf7a-7d48-b778-d1ed182f5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963499" name="019d712f-cf7a-7d48-b778-d1ed182f5d7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1011169" name="019d713d-c8ef-78e4-b4ed-555171df9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225386" name="019d713d-c8ef-78e4-b4ed-555171df9fe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458784" name="019d7143-e113-702b-ba11-874d4597d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70191" name="019d7143-e113-702b-ba11-874d4597d9a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452446" name="019d7121-b4cb-75c7-a4b7-9358e1814b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265431" name="019d7121-b4cb-75c7-a4b7-9358e1814be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5084035" name="019d7133-0250-7948-b363-a96a07c7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843345" name="019d7133-0250-7948-b363-a96a07c7deae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4275159" name="019d7123-f84b-722f-8c10-8c054ec79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714284" name="019d7123-f84b-722f-8c10-8c054ec79a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7711401" name="019d7131-b949-7e24-85d5-eedaf28d7e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449580" name="019d7131-b949-7e24-85d5-eedaf28d7ea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4297834" name="019d7125-943c-76e1-b319-73ca29ab24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979556" name="019d7125-943c-76e1-b319-73ca29ab244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84463"/>
                  <wp:effectExtent l="0" t="0" r="0" b="0"/>
                  <wp:docPr id="1511984636" name="019d7129-463d-792e-b838-6f7475fed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105254" name="019d7129-463d-792e-b838-6f7475fed36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84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4332063" name="019d7130-d4ae-727a-bd62-8fd903a780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31124" name="019d7130-d4ae-727a-bd62-8fd903a780d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2117241" name="019d713c-6529-78ad-9d55-79a865092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020277" name="019d713c-6529-78ad-9d55-79a865092a3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8056866" name="019d7134-7011-75ac-85d0-df7e2e5c6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175738" name="019d7134-7011-75ac-85d0-df7e2e5c67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932921" name="019d713b-2bb3-7a2e-a219-a62a84be3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125887" name="019d713b-2bb3-7a2e-a219-a62a84be3608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479708" name="019d7136-cddd-7313-a5aa-f57e27041a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187346" name="019d7136-cddd-7313-a5aa-f57e27041aa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Gang/Waschküche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0007706" name="019d7145-d9b9-7231-b76d-c54bd646fd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764986" name="019d7145-d9b9-7231-b76d-c54bd646fd7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Ligusterweg 11 8906 Bonstetten</w:t>
          </w:r>
        </w:p>
        <w:p>
          <w:pPr>
            <w:spacing w:before="0" w:after="0"/>
          </w:pPr>
          <w:r>
            <w:t>DN 334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